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EF9" w:rsidRPr="00A133EB" w:rsidRDefault="009E0120">
      <w:pPr>
        <w:pStyle w:val="berschrift1"/>
        <w:jc w:val="center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>Formblatt – Referenzaufträge nach § 46 VgV</w:t>
      </w:r>
    </w:p>
    <w:p w:rsidR="00697691" w:rsidRDefault="009E0120">
      <w:pPr>
        <w:rPr>
          <w:rFonts w:ascii="Arial" w:hAnsi="Arial" w:cs="Arial"/>
        </w:rPr>
      </w:pPr>
      <w:r w:rsidRPr="00A133EB">
        <w:rPr>
          <w:rFonts w:ascii="Arial" w:hAnsi="Arial" w:cs="Arial"/>
        </w:rPr>
        <w:t>Nachweis der technischen und beruflichen Leistungsfähigkeit gemäß § 46 Vergabeverordnung (VgV)</w:t>
      </w:r>
    </w:p>
    <w:p w:rsidR="00960629" w:rsidRDefault="00697691">
      <w:pPr>
        <w:rPr>
          <w:rFonts w:ascii="Arial" w:hAnsi="Arial" w:cs="Arial"/>
        </w:rPr>
      </w:pPr>
      <w:r w:rsidRPr="00697691">
        <w:rPr>
          <w:rFonts w:ascii="Arial" w:hAnsi="Arial" w:cs="Arial"/>
          <w:b/>
        </w:rPr>
        <w:t>Auftrag</w:t>
      </w:r>
      <w:r>
        <w:rPr>
          <w:rFonts w:ascii="Arial" w:hAnsi="Arial" w:cs="Arial"/>
        </w:rPr>
        <w:t>:</w:t>
      </w:r>
      <w:r w:rsidR="00686CAD" w:rsidRPr="00686CAD">
        <w:t xml:space="preserve"> </w:t>
      </w:r>
      <w:r w:rsidR="00686CAD" w:rsidRPr="00686CAD">
        <w:rPr>
          <w:rFonts w:ascii="Arial" w:hAnsi="Arial" w:cs="Arial"/>
        </w:rPr>
        <w:t>„Belieferung der Bücherhallen mit Zeitschriften und Zeitungen“, VergabeNr. #26-012</w:t>
      </w:r>
    </w:p>
    <w:p w:rsidR="00FD0EF9" w:rsidRPr="001F227C" w:rsidRDefault="001F227C">
      <w:pPr>
        <w:rPr>
          <w:rFonts w:ascii="Arial" w:hAnsi="Arial" w:cs="Arial"/>
          <w:sz w:val="20"/>
        </w:rPr>
      </w:pPr>
      <w:r w:rsidRPr="001F227C">
        <w:rPr>
          <w:rFonts w:ascii="Arial" w:hAnsi="Arial" w:cs="Arial"/>
          <w:sz w:val="20"/>
        </w:rPr>
        <w:t>Vergleichbar sind Aufträge, welche über einen Zeitraum von mindestens drei Jahren gelaufen sind, mindestens 100 Zeitungen/Zeitschriften umfassten und dabei mindestens 5 Standorte beliefert worden sind.</w:t>
      </w:r>
    </w:p>
    <w:p w:rsidR="00FD0EF9" w:rsidRPr="00A133EB" w:rsidRDefault="009E0120">
      <w:pPr>
        <w:pStyle w:val="berschrift2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 xml:space="preserve">1. </w:t>
      </w:r>
      <w:r w:rsidR="00302E38">
        <w:rPr>
          <w:rFonts w:ascii="Arial" w:hAnsi="Arial" w:cs="Arial"/>
          <w:color w:val="auto"/>
        </w:rPr>
        <w:t xml:space="preserve">Bieter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235"/>
      </w:tblGrid>
      <w:tr w:rsidR="00A133EB" w:rsidRPr="00A133EB" w:rsidTr="00302E38">
        <w:tc>
          <w:tcPr>
            <w:tcW w:w="2405" w:type="dxa"/>
          </w:tcPr>
          <w:p w:rsidR="00FD0EF9" w:rsidRPr="00A133EB" w:rsidRDefault="009E0120" w:rsidP="00B77C2D">
            <w:pPr>
              <w:spacing w:before="240" w:after="240"/>
              <w:rPr>
                <w:rFonts w:ascii="Arial" w:hAnsi="Arial" w:cs="Arial"/>
              </w:rPr>
            </w:pPr>
            <w:r w:rsidRPr="00A133EB">
              <w:rPr>
                <w:rFonts w:ascii="Arial" w:hAnsi="Arial" w:cs="Arial"/>
              </w:rPr>
              <w:t>Unternehmensname:</w:t>
            </w:r>
          </w:p>
        </w:tc>
        <w:sdt>
          <w:sdtPr>
            <w:rPr>
              <w:rFonts w:ascii="Arial" w:hAnsi="Arial" w:cs="Arial"/>
            </w:rPr>
            <w:id w:val="1305731474"/>
            <w:placeholder>
              <w:docPart w:val="DefaultPlaceholder_-1854013440"/>
            </w:placeholder>
          </w:sdtPr>
          <w:sdtEndPr/>
          <w:sdtContent>
            <w:bookmarkStart w:id="0" w:name="_GoBack" w:displacedByCustomXml="next"/>
            <w:sdt>
              <w:sdtPr>
                <w:rPr>
                  <w:rFonts w:ascii="Arial" w:hAnsi="Arial" w:cs="Arial"/>
                </w:rPr>
                <w:alias w:val="Firma"/>
                <w:tag w:val=""/>
                <w:id w:val="-1424873630"/>
                <w:placeholder>
                  <w:docPart w:val="46326B6EEA874CA381EA09B274695367"/>
                </w:placeholder>
                <w:showingPlcHdr/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6235" w:type="dxa"/>
                  </w:tcPr>
                  <w:p w:rsidR="00FD0EF9" w:rsidRPr="00A133EB" w:rsidRDefault="00617F5A" w:rsidP="00617F5A">
                    <w:pPr>
                      <w:rPr>
                        <w:rFonts w:ascii="Arial" w:hAnsi="Arial" w:cs="Arial"/>
                      </w:rPr>
                    </w:pPr>
                    <w:r w:rsidRPr="002B2CD0">
                      <w:rPr>
                        <w:rStyle w:val="Platzhaltertext"/>
                      </w:rPr>
                      <w:t>[Firma]</w:t>
                    </w:r>
                  </w:p>
                </w:tc>
              </w:sdtContent>
            </w:sdt>
            <w:bookmarkEnd w:id="0" w:displacedByCustomXml="next"/>
          </w:sdtContent>
        </w:sdt>
      </w:tr>
    </w:tbl>
    <w:p w:rsidR="00FD0EF9" w:rsidRPr="00A133EB" w:rsidRDefault="00FD0EF9">
      <w:pPr>
        <w:rPr>
          <w:rFonts w:ascii="Arial" w:hAnsi="Arial" w:cs="Arial"/>
        </w:rPr>
      </w:pPr>
    </w:p>
    <w:p w:rsidR="00FD0EF9" w:rsidRPr="00A133EB" w:rsidRDefault="009E0120">
      <w:pPr>
        <w:pStyle w:val="berschrift2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 xml:space="preserve">2. Referenzauftrag </w:t>
      </w:r>
      <w:r w:rsidRPr="00B77C2D">
        <w:rPr>
          <w:rFonts w:ascii="Arial" w:hAnsi="Arial" w:cs="Arial"/>
          <w:b w:val="0"/>
          <w:color w:val="auto"/>
          <w:sz w:val="22"/>
        </w:rPr>
        <w:t>(für jeden Auftrag bitte separat ausfüllen)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Bezeichnung des Projekts / Auftrags: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34335010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Art der Leistung (Liefer-/Dienstleistung):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5536481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Kurzbeschreibung der erbrachten Leistung</w:t>
            </w:r>
            <w:r w:rsidR="00302E38" w:rsidRPr="00617F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2E38" w:rsidRPr="00617F5A">
              <w:rPr>
                <w:rFonts w:ascii="Arial" w:hAnsi="Arial" w:cs="Arial"/>
                <w:sz w:val="20"/>
                <w:szCs w:val="20"/>
              </w:rPr>
              <w:br/>
              <w:t>(inkl. Angabe der gelieferten Periodika und Anzahl der belieferten Standorte)</w:t>
            </w:r>
            <w:r w:rsidRPr="00617F5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7780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Auftragswert (netto in EUR):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3306005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Leistungszeitraum – Beginn (Monat/Jahr):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64077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Leistungszeitraum – Abschluss (Monat/Jahr):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4371225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Leistungsort: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4455004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Name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 xml:space="preserve"> und Anschrift</w:t>
            </w:r>
            <w:r w:rsidRPr="00617F5A">
              <w:rPr>
                <w:rFonts w:ascii="Arial" w:hAnsi="Arial" w:cs="Arial"/>
                <w:sz w:val="20"/>
                <w:szCs w:val="20"/>
              </w:rPr>
              <w:t xml:space="preserve"> des Auftraggebers / Empfängers: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623020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lastRenderedPageBreak/>
              <w:t>Art des Auftraggebers (öffentlich/privat):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01526792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AC5145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Ansprechp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>erson</w:t>
            </w:r>
            <w:r w:rsidRPr="00617F5A">
              <w:rPr>
                <w:rFonts w:ascii="Arial" w:hAnsi="Arial" w:cs="Arial"/>
                <w:sz w:val="20"/>
                <w:szCs w:val="20"/>
              </w:rPr>
              <w:t xml:space="preserve"> beim Auftraggeber (Name, Funktion):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8843775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9E0120" w:rsidRPr="00617F5A" w:rsidTr="00B77C2D">
        <w:tc>
          <w:tcPr>
            <w:tcW w:w="4320" w:type="dxa"/>
          </w:tcPr>
          <w:p w:rsidR="00FD0EF9" w:rsidRPr="00617F5A" w:rsidRDefault="009E0120" w:rsidP="00AC5145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Telefon und E-Mail de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>r</w:t>
            </w:r>
            <w:r w:rsidRPr="00617F5A">
              <w:rPr>
                <w:rFonts w:ascii="Arial" w:hAnsi="Arial" w:cs="Arial"/>
                <w:sz w:val="20"/>
                <w:szCs w:val="20"/>
              </w:rPr>
              <w:t xml:space="preserve"> Ansprechp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>erson</w:t>
            </w:r>
            <w:r w:rsidRPr="00617F5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97390292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</w:tbl>
    <w:p w:rsidR="00FD0EF9" w:rsidRPr="00617F5A" w:rsidRDefault="00FD0EF9">
      <w:pPr>
        <w:rPr>
          <w:rFonts w:ascii="Arial" w:hAnsi="Arial" w:cs="Arial"/>
          <w:sz w:val="20"/>
          <w:szCs w:val="20"/>
        </w:rPr>
      </w:pPr>
    </w:p>
    <w:p w:rsidR="00FD0EF9" w:rsidRPr="00617F5A" w:rsidRDefault="009E0120">
      <w:pPr>
        <w:rPr>
          <w:rFonts w:ascii="Arial" w:hAnsi="Arial" w:cs="Arial"/>
          <w:sz w:val="20"/>
          <w:szCs w:val="20"/>
        </w:rPr>
      </w:pPr>
      <w:r w:rsidRPr="00617F5A">
        <w:rPr>
          <w:rFonts w:ascii="Arial" w:hAnsi="Arial" w:cs="Arial"/>
          <w:sz w:val="20"/>
          <w:szCs w:val="20"/>
        </w:rPr>
        <w:t>Hinweis: Es dürfen nur Referenzaufträge aufgeführt werden, die innerhalb der letzten höchstens fünf Jahre erbracht wurden.</w:t>
      </w:r>
    </w:p>
    <w:p w:rsidR="00FD0EF9" w:rsidRPr="00A133EB" w:rsidRDefault="00FD0EF9">
      <w:pPr>
        <w:rPr>
          <w:rFonts w:ascii="Arial" w:hAnsi="Arial" w:cs="Arial"/>
        </w:rPr>
      </w:pPr>
    </w:p>
    <w:p w:rsidR="00FD0EF9" w:rsidRPr="00A133EB" w:rsidRDefault="009E0120">
      <w:pPr>
        <w:pStyle w:val="berschrift2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>3. Eigenerklärung</w:t>
      </w:r>
    </w:p>
    <w:p w:rsidR="00D239F3" w:rsidRPr="00617F5A" w:rsidRDefault="00302E38" w:rsidP="00D239F3">
      <w:pPr>
        <w:rPr>
          <w:rFonts w:ascii="Arial" w:hAnsi="Arial" w:cs="Arial"/>
          <w:sz w:val="20"/>
        </w:rPr>
      </w:pPr>
      <w:r>
        <w:rPr>
          <w:rFonts w:ascii="Arial" w:hAnsi="Arial" w:cs="Arial"/>
        </w:rPr>
        <w:br/>
      </w:r>
      <w:r w:rsidR="009E0120" w:rsidRPr="00617F5A">
        <w:rPr>
          <w:rFonts w:ascii="Arial" w:hAnsi="Arial" w:cs="Arial"/>
          <w:sz w:val="20"/>
        </w:rPr>
        <w:t>Hiermit versicher</w:t>
      </w:r>
      <w:r w:rsidR="00D239F3" w:rsidRPr="00617F5A">
        <w:rPr>
          <w:rFonts w:ascii="Arial" w:hAnsi="Arial" w:cs="Arial"/>
          <w:sz w:val="20"/>
        </w:rPr>
        <w:t>e ich</w:t>
      </w:r>
      <w:r w:rsidR="009E0120" w:rsidRPr="00617F5A">
        <w:rPr>
          <w:rFonts w:ascii="Arial" w:hAnsi="Arial" w:cs="Arial"/>
          <w:sz w:val="20"/>
        </w:rPr>
        <w:t xml:space="preserve">, dass </w:t>
      </w:r>
      <w:r w:rsidR="00D239F3" w:rsidRPr="00617F5A">
        <w:rPr>
          <w:rFonts w:ascii="Arial" w:hAnsi="Arial" w:cs="Arial"/>
          <w:sz w:val="20"/>
        </w:rPr>
        <w:t xml:space="preserve">ich </w:t>
      </w:r>
      <w:r w:rsidR="004D06EA" w:rsidRPr="00617F5A">
        <w:rPr>
          <w:rFonts w:ascii="Arial" w:hAnsi="Arial" w:cs="Arial"/>
          <w:sz w:val="20"/>
        </w:rPr>
        <w:t>die Einwilligung der o.g. Ansprechperson habe</w:t>
      </w:r>
      <w:r w:rsidR="00D239F3" w:rsidRPr="00617F5A">
        <w:rPr>
          <w:rFonts w:ascii="Arial" w:hAnsi="Arial" w:cs="Arial"/>
          <w:sz w:val="20"/>
        </w:rPr>
        <w:t xml:space="preserve">, die </w:t>
      </w:r>
      <w:r w:rsidR="004D06EA" w:rsidRPr="00617F5A">
        <w:rPr>
          <w:rFonts w:ascii="Arial" w:hAnsi="Arial" w:cs="Arial"/>
          <w:sz w:val="20"/>
        </w:rPr>
        <w:t xml:space="preserve">genannten </w:t>
      </w:r>
      <w:r w:rsidR="00D239F3" w:rsidRPr="00617F5A">
        <w:rPr>
          <w:rFonts w:ascii="Arial" w:hAnsi="Arial" w:cs="Arial"/>
          <w:sz w:val="20"/>
        </w:rPr>
        <w:t>personenbezogenen Daten weiterzugeben</w:t>
      </w:r>
      <w:r w:rsidR="004D06EA" w:rsidRPr="00617F5A">
        <w:rPr>
          <w:rFonts w:ascii="Arial" w:hAnsi="Arial" w:cs="Arial"/>
          <w:sz w:val="20"/>
        </w:rPr>
        <w:t xml:space="preserve"> (gem. § 6 Abs. 1 lit. a DSGVO)</w:t>
      </w:r>
      <w:r w:rsidR="00D239F3" w:rsidRPr="00617F5A">
        <w:rPr>
          <w:rFonts w:ascii="Arial" w:hAnsi="Arial" w:cs="Arial"/>
          <w:sz w:val="20"/>
        </w:rPr>
        <w:t>.</w:t>
      </w:r>
    </w:p>
    <w:p w:rsidR="00D239F3" w:rsidRPr="00617F5A" w:rsidRDefault="00D239F3" w:rsidP="00D239F3">
      <w:pPr>
        <w:rPr>
          <w:rFonts w:ascii="Arial" w:hAnsi="Arial" w:cs="Arial"/>
          <w:sz w:val="20"/>
        </w:rPr>
      </w:pPr>
      <w:r w:rsidRPr="00617F5A">
        <w:rPr>
          <w:rFonts w:ascii="Arial" w:hAnsi="Arial" w:cs="Arial"/>
          <w:sz w:val="20"/>
        </w:rPr>
        <w:t xml:space="preserve">Ich versichere weiterhin, </w:t>
      </w:r>
      <w:r w:rsidR="004D06EA" w:rsidRPr="00617F5A">
        <w:rPr>
          <w:rFonts w:ascii="Arial" w:hAnsi="Arial" w:cs="Arial"/>
          <w:sz w:val="20"/>
        </w:rPr>
        <w:t xml:space="preserve">dass </w:t>
      </w:r>
      <w:r w:rsidR="009E0120" w:rsidRPr="00617F5A">
        <w:rPr>
          <w:rFonts w:ascii="Arial" w:hAnsi="Arial" w:cs="Arial"/>
          <w:sz w:val="20"/>
        </w:rPr>
        <w:t xml:space="preserve">die vorstehenden Angaben zutreffend sind und die benannten Leistungen </w:t>
      </w:r>
      <w:r w:rsidRPr="00617F5A">
        <w:rPr>
          <w:rFonts w:ascii="Arial" w:hAnsi="Arial" w:cs="Arial"/>
          <w:sz w:val="20"/>
        </w:rPr>
        <w:t>vertragsgemäß ausgeführt wurden</w:t>
      </w:r>
      <w:r w:rsidR="009E0120" w:rsidRPr="00617F5A">
        <w:rPr>
          <w:rFonts w:ascii="Arial" w:hAnsi="Arial" w:cs="Arial"/>
          <w:sz w:val="20"/>
        </w:rPr>
        <w:t>.</w:t>
      </w:r>
    </w:p>
    <w:p w:rsidR="00FD0EF9" w:rsidRPr="00617F5A" w:rsidRDefault="00FD0EF9">
      <w:pPr>
        <w:rPr>
          <w:rFonts w:ascii="Arial" w:hAnsi="Arial" w:cs="Arial"/>
          <w:sz w:val="20"/>
        </w:rPr>
      </w:pPr>
    </w:p>
    <w:p w:rsidR="00FD0EF9" w:rsidRPr="00617F5A" w:rsidRDefault="009E0120" w:rsidP="00B77C2D">
      <w:pPr>
        <w:spacing w:before="240" w:after="240"/>
        <w:rPr>
          <w:rFonts w:ascii="Arial" w:hAnsi="Arial" w:cs="Arial"/>
          <w:sz w:val="20"/>
        </w:rPr>
      </w:pPr>
      <w:r w:rsidRPr="00617F5A">
        <w:rPr>
          <w:rFonts w:ascii="Arial" w:hAnsi="Arial" w:cs="Arial"/>
          <w:sz w:val="20"/>
        </w:rPr>
        <w:t xml:space="preserve">Ort, Datum: </w:t>
      </w:r>
      <w:sdt>
        <w:sdtPr>
          <w:rPr>
            <w:rFonts w:ascii="Arial" w:hAnsi="Arial" w:cs="Arial"/>
            <w:sz w:val="20"/>
          </w:rPr>
          <w:id w:val="-1831122596"/>
          <w:placeholder>
            <w:docPart w:val="DefaultPlaceholder_-1854013440"/>
          </w:placeholder>
          <w:showingPlcHdr/>
        </w:sdtPr>
        <w:sdtEndPr/>
        <w:sdtContent>
          <w:r w:rsidR="00302E38" w:rsidRPr="00617F5A">
            <w:rPr>
              <w:rStyle w:val="Platzhaltertext"/>
              <w:sz w:val="20"/>
            </w:rPr>
            <w:t>Klicken oder tippen Sie hier, um Text einzugeben.</w:t>
          </w:r>
        </w:sdtContent>
      </w:sdt>
      <w:r w:rsidR="00D239F3" w:rsidRPr="00617F5A">
        <w:rPr>
          <w:rFonts w:ascii="Arial" w:hAnsi="Arial" w:cs="Arial"/>
          <w:sz w:val="20"/>
        </w:rPr>
        <w:t xml:space="preserve"> </w:t>
      </w:r>
    </w:p>
    <w:p w:rsidR="00FD0EF9" w:rsidRPr="00D30B53" w:rsidRDefault="00302E38" w:rsidP="00B77C2D">
      <w:pPr>
        <w:spacing w:before="240" w:after="240"/>
        <w:rPr>
          <w:rFonts w:ascii="Arial" w:hAnsi="Arial" w:cs="Arial"/>
          <w:sz w:val="20"/>
          <w:szCs w:val="20"/>
        </w:rPr>
      </w:pPr>
      <w:r w:rsidRPr="00D30B53">
        <w:rPr>
          <w:rFonts w:ascii="Arial" w:hAnsi="Arial" w:cs="Arial"/>
          <w:sz w:val="20"/>
          <w:szCs w:val="20"/>
        </w:rPr>
        <w:t>Name</w:t>
      </w:r>
      <w:r w:rsidR="009E0120" w:rsidRPr="00D30B53">
        <w:rPr>
          <w:rFonts w:ascii="Arial" w:hAnsi="Arial" w:cs="Arial"/>
          <w:sz w:val="20"/>
          <w:szCs w:val="20"/>
        </w:rPr>
        <w:t>:</w:t>
      </w:r>
      <w:r w:rsidR="00D239F3" w:rsidRPr="00D30B5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302390501"/>
          <w:placeholder>
            <w:docPart w:val="DefaultPlaceholder_-1854013440"/>
          </w:placeholder>
          <w:showingPlcHdr/>
        </w:sdtPr>
        <w:sdtEndPr/>
        <w:sdtContent>
          <w:r w:rsidR="00D239F3" w:rsidRPr="00D30B53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</w:p>
    <w:sectPr w:rsidR="00FD0EF9" w:rsidRPr="00D30B53" w:rsidSect="001F227C">
      <w:footerReference w:type="default" r:id="rId8"/>
      <w:pgSz w:w="12240" w:h="15840"/>
      <w:pgMar w:top="709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6EA" w:rsidRDefault="004D06EA" w:rsidP="004D06EA">
      <w:pPr>
        <w:spacing w:after="0" w:line="240" w:lineRule="auto"/>
      </w:pPr>
      <w:r>
        <w:separator/>
      </w:r>
    </w:p>
  </w:endnote>
  <w:endnote w:type="continuationSeparator" w:id="0">
    <w:p w:rsidR="004D06EA" w:rsidRDefault="004D06EA" w:rsidP="004D0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6EA" w:rsidRPr="004D06EA" w:rsidRDefault="00617F5A">
    <w:pPr>
      <w:pStyle w:val="Fuzeile"/>
      <w:rPr>
        <w:rFonts w:ascii="Arial" w:hAnsi="Arial" w:cs="Arial"/>
        <w:sz w:val="16"/>
        <w:szCs w:val="16"/>
      </w:rPr>
    </w:pPr>
    <w:r w:rsidRPr="00617F5A">
      <w:rPr>
        <w:rFonts w:ascii="Arial" w:hAnsi="Arial" w:cs="Arial"/>
        <w:bCs/>
        <w:sz w:val="16"/>
        <w:szCs w:val="16"/>
        <w:lang w:val="de-DE"/>
      </w:rPr>
      <w:t xml:space="preserve">Seite </w:t>
    </w:r>
    <w:r w:rsidRPr="00617F5A">
      <w:rPr>
        <w:rFonts w:ascii="Arial" w:hAnsi="Arial" w:cs="Arial"/>
        <w:bCs/>
        <w:sz w:val="16"/>
        <w:szCs w:val="16"/>
      </w:rPr>
      <w:fldChar w:fldCharType="begin"/>
    </w:r>
    <w:r w:rsidRPr="00617F5A">
      <w:rPr>
        <w:rFonts w:ascii="Arial" w:hAnsi="Arial" w:cs="Arial"/>
        <w:bCs/>
        <w:sz w:val="16"/>
        <w:szCs w:val="16"/>
      </w:rPr>
      <w:instrText>PAGE  \* Arabic  \* MERGEFORMAT</w:instrText>
    </w:r>
    <w:r w:rsidRPr="00617F5A">
      <w:rPr>
        <w:rFonts w:ascii="Arial" w:hAnsi="Arial" w:cs="Arial"/>
        <w:bCs/>
        <w:sz w:val="16"/>
        <w:szCs w:val="16"/>
      </w:rPr>
      <w:fldChar w:fldCharType="separate"/>
    </w:r>
    <w:r w:rsidR="001F227C" w:rsidRPr="001F227C">
      <w:rPr>
        <w:rFonts w:ascii="Arial" w:hAnsi="Arial" w:cs="Arial"/>
        <w:bCs/>
        <w:noProof/>
        <w:sz w:val="16"/>
        <w:szCs w:val="16"/>
        <w:lang w:val="de-DE"/>
      </w:rPr>
      <w:t>1</w:t>
    </w:r>
    <w:r w:rsidRPr="00617F5A">
      <w:rPr>
        <w:rFonts w:ascii="Arial" w:hAnsi="Arial" w:cs="Arial"/>
        <w:bCs/>
        <w:sz w:val="16"/>
        <w:szCs w:val="16"/>
      </w:rPr>
      <w:fldChar w:fldCharType="end"/>
    </w:r>
    <w:r w:rsidRPr="00617F5A">
      <w:rPr>
        <w:rFonts w:ascii="Arial" w:hAnsi="Arial" w:cs="Arial"/>
        <w:bCs/>
        <w:sz w:val="16"/>
        <w:szCs w:val="16"/>
        <w:lang w:val="de-DE"/>
      </w:rPr>
      <w:t xml:space="preserve"> von </w:t>
    </w:r>
    <w:r w:rsidRPr="00617F5A">
      <w:rPr>
        <w:rFonts w:ascii="Arial" w:hAnsi="Arial" w:cs="Arial"/>
        <w:bCs/>
        <w:sz w:val="16"/>
        <w:szCs w:val="16"/>
      </w:rPr>
      <w:fldChar w:fldCharType="begin"/>
    </w:r>
    <w:r w:rsidRPr="00617F5A">
      <w:rPr>
        <w:rFonts w:ascii="Arial" w:hAnsi="Arial" w:cs="Arial"/>
        <w:bCs/>
        <w:sz w:val="16"/>
        <w:szCs w:val="16"/>
      </w:rPr>
      <w:instrText>NUMPAGES  \* Arabic  \* MERGEFORMAT</w:instrText>
    </w:r>
    <w:r w:rsidRPr="00617F5A">
      <w:rPr>
        <w:rFonts w:ascii="Arial" w:hAnsi="Arial" w:cs="Arial"/>
        <w:bCs/>
        <w:sz w:val="16"/>
        <w:szCs w:val="16"/>
      </w:rPr>
      <w:fldChar w:fldCharType="separate"/>
    </w:r>
    <w:r w:rsidR="001F227C" w:rsidRPr="001F227C">
      <w:rPr>
        <w:rFonts w:ascii="Arial" w:hAnsi="Arial" w:cs="Arial"/>
        <w:bCs/>
        <w:noProof/>
        <w:sz w:val="16"/>
        <w:szCs w:val="16"/>
        <w:lang w:val="de-DE"/>
      </w:rPr>
      <w:t>2</w:t>
    </w:r>
    <w:r w:rsidRPr="00617F5A"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>, VergabeNr. #26-012</w:t>
    </w:r>
    <w:r w:rsidR="00E51178">
      <w:rPr>
        <w:rFonts w:ascii="Arial" w:hAnsi="Arial" w:cs="Arial"/>
        <w:b/>
        <w:bCs/>
        <w:sz w:val="16"/>
        <w:szCs w:val="16"/>
      </w:rPr>
      <w:tab/>
      <w:t>Referenz von</w:t>
    </w:r>
    <w:r>
      <w:rPr>
        <w:rFonts w:ascii="Arial" w:hAnsi="Arial" w:cs="Arial"/>
        <w:b/>
        <w:bCs/>
        <w:sz w:val="16"/>
        <w:szCs w:val="16"/>
      </w:rPr>
      <w:t xml:space="preserve"> </w:t>
    </w:r>
    <w:sdt>
      <w:sdtPr>
        <w:rPr>
          <w:rFonts w:ascii="Arial" w:hAnsi="Arial" w:cs="Arial"/>
          <w:b/>
          <w:bCs/>
          <w:sz w:val="16"/>
          <w:szCs w:val="16"/>
        </w:rPr>
        <w:alias w:val="Firma"/>
        <w:tag w:val=""/>
        <w:id w:val="1558589337"/>
        <w:placeholder>
          <w:docPart w:val="9C941C32AF444A908424A9862BB8F3DD"/>
        </w:placeholder>
        <w:showingPlcHdr/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r w:rsidRPr="002B2CD0">
          <w:rPr>
            <w:rStyle w:val="Platzhaltertext"/>
          </w:rPr>
          <w:t>[Firma]</w:t>
        </w:r>
      </w:sdtContent>
    </w:sdt>
    <w:r w:rsidR="00E51178">
      <w:rPr>
        <w:rFonts w:ascii="Arial" w:hAnsi="Arial" w:cs="Arial"/>
        <w:b/>
        <w:bCs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6EA" w:rsidRDefault="004D06EA" w:rsidP="004D06EA">
      <w:pPr>
        <w:spacing w:after="0" w:line="240" w:lineRule="auto"/>
      </w:pPr>
      <w:r>
        <w:separator/>
      </w:r>
    </w:p>
  </w:footnote>
  <w:footnote w:type="continuationSeparator" w:id="0">
    <w:p w:rsidR="004D06EA" w:rsidRDefault="004D06EA" w:rsidP="004D0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ocumentProtection w:edit="forms" w:enforcement="1" w:cryptProviderType="rsaAES" w:cryptAlgorithmClass="hash" w:cryptAlgorithmType="typeAny" w:cryptAlgorithmSid="14" w:cryptSpinCount="100000" w:hash="SpCPoCSuDC2cAg44gy5kEm5FzkMR9gtCUhUBn/hE3cPc4oSvZnvBQD36J2tvZnExCcBybQzoyrSRGeRXM7SmhQ==" w:salt="Q7na40ijwCuDu6H25oP18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1F227C"/>
    <w:rsid w:val="0029639D"/>
    <w:rsid w:val="00302E38"/>
    <w:rsid w:val="00326F90"/>
    <w:rsid w:val="004D06EA"/>
    <w:rsid w:val="00617F5A"/>
    <w:rsid w:val="00686CAD"/>
    <w:rsid w:val="00697691"/>
    <w:rsid w:val="00960629"/>
    <w:rsid w:val="009E0120"/>
    <w:rsid w:val="00A133EB"/>
    <w:rsid w:val="00AA1D8D"/>
    <w:rsid w:val="00AC5145"/>
    <w:rsid w:val="00B47730"/>
    <w:rsid w:val="00B77C2D"/>
    <w:rsid w:val="00CB0664"/>
    <w:rsid w:val="00D239F3"/>
    <w:rsid w:val="00D30B53"/>
    <w:rsid w:val="00E51178"/>
    <w:rsid w:val="00FC693F"/>
    <w:rsid w:val="00FD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87D831"/>
  <w14:defaultImageDpi w14:val="300"/>
  <w15:docId w15:val="{0E086403-5B0A-450F-99E4-C5BAC2424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latzhaltertext">
    <w:name w:val="Placeholder Text"/>
    <w:basedOn w:val="Absatz-Standardschriftart"/>
    <w:uiPriority w:val="99"/>
    <w:semiHidden/>
    <w:rsid w:val="00AC51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BC547F-60EC-4FB3-8513-B479B5EECFEE}"/>
      </w:docPartPr>
      <w:docPartBody>
        <w:p w:rsidR="009C484D" w:rsidRDefault="00C1352C">
          <w:r w:rsidRPr="00BA5E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326B6EEA874CA381EA09B2746953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D2290C-4CB6-4300-A986-DCDF75A1438C}"/>
      </w:docPartPr>
      <w:docPartBody>
        <w:p w:rsidR="00C55E6D" w:rsidRDefault="009C484D">
          <w:r w:rsidRPr="002B2CD0">
            <w:rPr>
              <w:rStyle w:val="Platzhaltertext"/>
            </w:rPr>
            <w:t>[Firma]</w:t>
          </w:r>
        </w:p>
      </w:docPartBody>
    </w:docPart>
    <w:docPart>
      <w:docPartPr>
        <w:name w:val="9C941C32AF444A908424A9862BB8F3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622B9-F1BE-462B-80CF-23E28EBB16AC}"/>
      </w:docPartPr>
      <w:docPartBody>
        <w:p w:rsidR="00C55E6D" w:rsidRDefault="009C484D">
          <w:r w:rsidRPr="002B2CD0">
            <w:rPr>
              <w:rStyle w:val="Platzhaltertext"/>
            </w:rPr>
            <w:t>[Firma]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52C"/>
    <w:rsid w:val="009C484D"/>
    <w:rsid w:val="00C1352C"/>
    <w:rsid w:val="00C5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C484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034EE5-9B63-45EA-9A10-E4A85760C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Leppien, Karen</cp:lastModifiedBy>
  <cp:revision>5</cp:revision>
  <dcterms:created xsi:type="dcterms:W3CDTF">2026-02-13T07:45:00Z</dcterms:created>
  <dcterms:modified xsi:type="dcterms:W3CDTF">2026-02-13T13:51:00Z</dcterms:modified>
  <cp:category/>
</cp:coreProperties>
</file>